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EDUZEDCO</w:t>
      </w:r>
    </w:p>
    <w:p>
      <w:pPr>
        <w:pStyle w:val="Heading1"/>
        <w:jc w:val="center"/>
      </w:pPr>
      <w:r>
        <w:t>Form 4 Mathematics Paper 2 Examination</w:t>
      </w:r>
    </w:p>
    <w:p>
      <w:pPr>
        <w:jc w:val="center"/>
      </w:pPr>
      <w:r>
        <w:t>Subject: Mathematics | Class: Form 4</w:t>
        <w:br/>
      </w:r>
      <w:r>
        <w:t>Duration: 150 minutes | Total Marks: 100</w:t>
        <w:br/>
      </w:r>
    </w:p>
    <w:p/>
    <w:p>
      <w:r>
        <w:rPr>
          <w:b/>
        </w:rPr>
        <w:t>INSTRUCTIONS:</w:t>
      </w:r>
    </w:p>
    <w:p>
      <w:r>
        <w:t>• Answer ALL questions.</w:t>
      </w:r>
    </w:p>
    <w:p>
      <w:r>
        <w:t>• Write neatly and clearly.</w:t>
      </w:r>
    </w:p>
    <w:p>
      <w:r>
        <w:t>• Show all working where necessary.</w:t>
      </w:r>
    </w:p>
    <w:p>
      <w:pPr>
        <w:pStyle w:val="Heading2"/>
      </w:pPr>
      <w:r>
        <w:t>SECTION A: Multiple Choice Questions</w:t>
      </w:r>
    </w:p>
    <w:p>
      <w:r>
        <w:rPr>
          <w:b/>
        </w:rPr>
        <w:t xml:space="preserve">1. </w:t>
      </w:r>
      <w:r>
        <w:t>Water flows through a cylindrical pipe of radius 7 cm at a speed of 5 m/s. Calculate the time, in minutes, required to fill a tank measuring 2 m by 1.5 m by 1 m. (Take $\pi = \frac{22}{7}$)</w:t>
      </w:r>
    </w:p>
    <w:p>
      <w:r>
        <w:rPr>
          <w:b/>
        </w:rPr>
        <w:t xml:space="preserve">2. </w:t>
      </w:r>
      <w:r>
        <w:t>The third term of a geometric progression is 18 and the sixth term is 486. Find the first term and the common ratio.</w:t>
      </w:r>
    </w:p>
    <w:p>
      <w:r>
        <w:rPr>
          <w:b/>
        </w:rPr>
        <w:t xml:space="preserve">3. </w:t>
      </w:r>
      <w:r>
        <w:t>Find the value of $k$ such that $x^2 + 8x + k$ is a perfect square.</w:t>
      </w:r>
    </w:p>
    <w:p>
      <w:r>
        <w:rPr>
          <w:b/>
        </w:rPr>
        <w:t xml:space="preserve">4. </w:t>
      </w:r>
      <w:r>
        <w:t>Make $x$ the subject of the formula: $y = \sqrt{\frac{ax + b}{cx - d}}$.</w:t>
      </w:r>
    </w:p>
    <w:p>
      <w:r>
        <w:rPr>
          <w:b/>
        </w:rPr>
        <w:t xml:space="preserve">5. </w:t>
      </w:r>
      <w:r>
        <w:t>Using a ruler and a pair of compasses only, construct a triangle ABC with AB = 6 cm, BC = 7 cm, and angle ABC = 60°. Construct the locus of points equidistant from A and B, and the locus of points equidistant from B and C. Label the intersection of the two loci as P.</w:t>
      </w:r>
    </w:p>
    <w:p>
      <w:r>
        <w:rPr>
          <w:b/>
        </w:rPr>
        <w:t xml:space="preserve">6. </w:t>
      </w:r>
      <w:r>
        <w:t>$y$ varies partly as $x$ and partly as the square of $x$. When $x = 2$, $y = 14$, and when $x = 3$, $y = 33$. Find $y$ when $x = 4$.</w:t>
      </w:r>
    </w:p>
    <w:p>
      <w:r>
        <w:rPr>
          <w:b/>
        </w:rPr>
        <w:t xml:space="preserve">7. </w:t>
      </w:r>
      <w:r>
        <w:t>A right pyramid has a square base of side 8 cm and a slant height of 10 cm. Calculate the angle between a slant edge and the base plane.</w:t>
      </w:r>
    </w:p>
    <w:p>
      <w:r>
        <w:rPr>
          <w:b/>
        </w:rPr>
        <w:t xml:space="preserve">8. </w:t>
      </w:r>
      <w:r>
        <w:t>A refrigerator is priced at Sh 60,000 cash. On hire purchase, a deposit of 20% is paid followed by 12 monthly installments of Sh 5,000 each. Calculate the hire purchase price and the compound interest rate per annum charged, assuming monthly compounding.</w:t>
      </w:r>
    </w:p>
    <w:p>
      <w:r>
        <w:rPr>
          <w:b/>
        </w:rPr>
        <w:t xml:space="preserve">9. </w:t>
      </w:r>
      <w:r>
        <w:t>The table below shows the distance $s$ (m) covered by a particle at time $t$ (s):</w:t>
        <w:br/>
        <w:t>\begin{tabular}{|c|c|c|c|c|c|c|c|c|}</w:t>
        <w:br/>
        <w:t>\hline</w:t>
        <w:br/>
        <w:t>$t$ &amp; 0 &amp; 1 &amp; 2 &amp; 3 &amp; 4 &amp; 5 &amp; 6 &amp; 7 \\</w:t>
        <w:br/>
        <w:t>\hline</w:t>
        <w:br/>
        <w:t>$s$ &amp; 0 &amp; 2.5 &amp; 8 &amp; 18 &amp; 32 &amp; 50 &amp; 72 &amp; 98 \\</w:t>
        <w:br/>
        <w:t>\hline</w:t>
        <w:br/>
        <w:t>\end{tabular}</w:t>
        <w:br/>
        <w:t>Estimate the velocity of the particle when $t = 3.5$ s using a suitable method.</w:t>
      </w:r>
    </w:p>
    <w:p>
      <w:r>
        <w:rPr>
          <w:b/>
        </w:rPr>
        <w:t xml:space="preserve">10. </w:t>
      </w:r>
      <w:r>
        <w:t>A wave is modeled by $y = 5 \sin(3\theta - 60°)$. Determine the amplitude, period, and phase shift.</w:t>
      </w:r>
    </w:p>
    <w:p>
      <w:r>
        <w:rPr>
          <w:b/>
        </w:rPr>
        <w:t xml:space="preserve">11. </w:t>
      </w:r>
      <w:r>
        <w:t>Two points A and B lie on the equator with longitudes 30°E and 45°W respectively. Calculate the distance between them along the equator, taking the Earth's radius as 6370 km and $\pi = 3.142$.</w:t>
      </w:r>
    </w:p>
    <w:p>
      <w:r>
        <w:rPr>
          <w:b/>
        </w:rPr>
        <w:t xml:space="preserve">12. </w:t>
      </w:r>
      <w:r>
        <w:t>A bag contains 4 red balls, 3 blue balls, and 5 green balls. Two balls are drawn without replacement. Find the probability that one is red and the other is blue.</w:t>
      </w:r>
    </w:p>
    <w:p>
      <w:r>
        <w:rPr>
          <w:b/>
        </w:rPr>
        <w:t xml:space="preserve">13. </w:t>
      </w:r>
      <w:r>
        <w:t>A point P moves such that it is equidistant from points A(2,3) and B(6,1), and also at a distance of 5 units from the origin. Determine the coordinates of P.</w:t>
      </w:r>
    </w:p>
    <w:p>
      <w:r>
        <w:rPr>
          <w:b/>
        </w:rPr>
        <w:t xml:space="preserve">14. </w:t>
      </w:r>
      <w:r>
        <w:t>Given vectors $\vec{a} = \begin{pmatrix}1\\2\\3\end{pmatrix}$, $\vec{b} = \begin{pmatrix}3\\0\\-1\end{pmatrix}$, and $\vec{c} = \begin{pmatrix}5\\2\\1\end{pmatrix}$, show that the three vectors are linearly dependent.</w:t>
      </w:r>
    </w:p>
    <w:p>
      <w:r>
        <w:rPr>
          <w:b/>
        </w:rPr>
        <w:t xml:space="preserve">15. </w:t>
      </w:r>
      <w:r>
        <w:t>A transformation T is represented by the matrix $\begin{pmatrix}2 &amp; 3\\1 &amp; 4\end{pmatrix}$. Find the area of the image of a triangle with vertices (0,0), (1,0), and (0,1) under T.</w:t>
      </w:r>
    </w:p>
    <w:p>
      <w:r>
        <w:rPr>
          <w:b/>
        </w:rPr>
        <w:t xml:space="preserve">16. </w:t>
      </w:r>
      <w:r>
        <w:t>Find the area enclosed by the curve $y = x^2 + 1$, the x-axis, and the lines $x = 1$ and $x = 3$.</w:t>
      </w:r>
    </w:p>
    <w:p>
      <w:r>
        <w:br w:type="page"/>
      </w:r>
    </w:p>
    <w:p>
      <w:pPr>
        <w:pStyle w:val="Heading2"/>
      </w:pPr>
      <w:r>
        <w:t>SECTION B: Structured Questions</w:t>
      </w:r>
    </w:p>
    <w:p>
      <w:r>
        <w:rPr>
          <w:b/>
        </w:rPr>
        <w:t xml:space="preserve">17. </w:t>
      </w:r>
      <w:r>
        <w:t>A tap can fill a tank in 6 hours, and a second tap can fill the same tank in 4 hours. An outlet pipe can empty the full tank in 8 hours. If all three are opened together, how long will it take to fill the tank?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18. </w:t>
      </w:r>
      <w:r>
        <w:t>A rectangular field has a perimeter of 400 m. Find the maximum area that can be enclosed and the dimensions that give this maximum.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19. </w:t>
      </w:r>
      <w:r>
        <w:t>In the diagram, O is the center of the circle. Points A, B, C, and D lie on the circle. Angle ABC = 70° and angle ADC = 110°. Find angle BAD and angle BCD.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20. </w:t>
      </w:r>
      <w:r>
        <w:t>The tax brackets in a certain country are:</w:t>
        <w:br/>
        <w:t>- First Sh 120,000: 10%</w:t>
        <w:br/>
        <w:t>- Next Sh 120,000: 15%</w:t>
        <w:br/>
        <w:t>- Next Sh 120,000: 20%</w:t>
        <w:br/>
        <w:t>- Above that: 25%</w:t>
        <w:br/>
        <w:t>A person earns a monthly salary of Sh 50,000 and is entitled to a personal relief of Sh 1,200 per month. Calculate the annual tax paid.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21. </w:t>
      </w:r>
      <w:r>
        <w:t>A triangle with vertices A(1,2), B(3,4), and C(2,1) is transformed by matrix $M = \begin{pmatrix}2 &amp; 0\\0 &amp; 3\end{pmatrix}$ followed by matrix $N = \begin{pmatrix}1 &amp; 2\\3 &amp; 4\end{pmatrix}$. Find the coordinates of the image of the triangle after the combined transformation.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22. </w:t>
      </w:r>
      <w:r>
        <w:t>The table shows the ages of 50 people:</w:t>
        <w:br/>
        <w:t>\begin{tabular}{|c|c|}</w:t>
        <w:br/>
        <w:t>\hline</w:t>
        <w:br/>
        <w:t>Age (years) &amp; Frequency \\</w:t>
        <w:br/>
        <w:t>\hline</w:t>
        <w:br/>
        <w:t>10-19 &amp; 6 \\</w:t>
        <w:br/>
        <w:t>20-29 &amp; 12 \\</w:t>
        <w:br/>
        <w:t>30-39 &amp; 15 \\</w:t>
        <w:br/>
        <w:t>40-49 &amp; 10 \\</w:t>
        <w:br/>
        <w:t>50-59 &amp; 7 \\</w:t>
        <w:br/>
        <w:t>\hline</w:t>
        <w:br/>
        <w:t>\end{tabular}</w:t>
        <w:br/>
        <w:t>Calculate the mean, median, and standard deviation of the ages.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23. </w:t>
      </w:r>
      <w:r>
        <w:t>On the same axes, sketch the graphs of $y = 2\sin(x - 30°)$ and $y = \cos x$ for $0° \le x \le 360°$. Determine the number of solutions to $2\sin(x - 30°) = \cos x$ in this interval.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24. </w:t>
      </w:r>
      <w:r>
        <w:t>A particle moves along a straight line such that its acceleration $a = 6t - 4$ m/s². Initially, the particle is at rest at the origin. Find the velocity after 3 seconds and the distance traveled in the first 4 seconds.</w:t>
      </w:r>
    </w:p>
    <w:p>
      <w:pPr>
        <w:pStyle w:val="IntenseQuote"/>
      </w:pPr>
      <w:r>
        <w:t>[10 marks]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